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>DG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Unterdach 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268429462" name="6f136150-19ed-11f0-8584-4dd534e9f7d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28747281" name="6f136150-19ed-11f0-8584-4dd534e9f7da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Dachstock </w:t>
            </w:r>
          </w:p>
          <w:p>
            <w:pPr>
              <w:spacing w:before="0" w:after="0" w:line="240" w:lineRule="auto"/>
            </w:pPr>
            <w:r>
              <w:t>DG </w:t>
            </w:r>
          </w:p>
          <w:p>
            <w:pPr>
              <w:spacing w:before="0" w:after="0" w:line="240" w:lineRule="auto"/>
            </w:pPr>
            <w:r>
              <w:t>Balken </w:t>
            </w:r>
          </w:p>
        </w:tc>
        <w:tc>
          <w:p>
            <w:pPr>
              <w:spacing w:before="0" w:after="0" w:line="240" w:lineRule="auto"/>
            </w:pPr>
            <w:r>
              <w:t>Dachstock </w:t>
            </w:r>
          </w:p>
        </w:tc>
        <w:tc>
          <w:p>
            <w:pPr>
              <w:spacing w:before="0" w:after="0" w:line="240" w:lineRule="auto"/>
            </w:pPr>
            <w:r>
              <w:t>Holzbalken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77270202" name="9f171900-19ed-11f0-b6db-f9f07de9e85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76515119" name="9f171900-19ed-11f0-b6db-f9f07de9e85f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Holzschutzmittel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Gang / Treppenhaus </w:t>
            </w:r>
          </w:p>
          <w:p>
            <w:pPr>
              <w:spacing w:before="0" w:after="0" w:line="240" w:lineRule="auto"/>
            </w:pPr>
            <w:r>
              <w:t>DG - 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47577642" name="7ad00790-19ee-11f0-9faa-f77ad933a2d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58029358" name="7ad00790-19ee-11f0-9faa-f77ad933a2dd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7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Sonnenbergstrasse 3c, 8910 Affoltern am Albis</w:t>
          </w:r>
        </w:p>
        <w:p>
          <w:pPr>
            <w:spacing w:before="0" w:after="0"/>
          </w:pPr>
          <w:r>
            <w:t>244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footer.xml" Type="http://schemas.openxmlformats.org/officeDocument/2006/relationships/footer" Id="rId7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